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1026579" name="01a05793-5228-7726-85fe-51c8e64851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25264" name="01a05793-5228-7726-85fe-51c8e64851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2793159" name="01a05793-772e-7c82-8e24-eb63fc3408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093527" name="01a05793-772e-7c82-8e24-eb63fc3408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